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5B4D" w:rsidRDefault="00000000">
      <w:pPr>
        <w:pStyle w:val="Title"/>
      </w:pPr>
      <w:r>
        <w:t>Daddyland: The Unholy Book of Litanies</w:t>
      </w:r>
    </w:p>
    <w:p w:rsidR="00895B4D" w:rsidRDefault="00000000">
      <w:r>
        <w:t>By Walter Red</w:t>
      </w:r>
    </w:p>
    <w:p w:rsidR="00895B4D" w:rsidRDefault="00895B4D"/>
    <w:p w:rsidR="00895B4D" w:rsidRDefault="00000000">
      <w:pPr>
        <w:pStyle w:val="Heading1"/>
      </w:pPr>
      <w:r>
        <w:t>**Litany I: The Search**</w:t>
      </w:r>
    </w:p>
    <w:p w:rsidR="00895B4D" w:rsidRDefault="00000000">
      <w:r>
        <w:t>Did the hands of the grandfather clock located within the hallways of your mind stop greeting each other sincere hellos and empty goodbyes when you sent that message to me?</w:t>
      </w:r>
    </w:p>
    <w:p w:rsidR="00895B4D" w:rsidRDefault="00895B4D"/>
    <w:p w:rsidR="00895B4D" w:rsidRDefault="00000000">
      <w:r>
        <w:t>The sound of me hitting BLOCK wasn’t even deafening as I saw you attempting to reopen a wound of months past, yet at the same time I heard the beating of my own heart.</w:t>
      </w:r>
    </w:p>
    <w:p w:rsidR="00895B4D" w:rsidRDefault="00895B4D"/>
    <w:p w:rsidR="00895B4D" w:rsidRDefault="00000000">
      <w:r>
        <w:t>The savage declaration of wedding bells in a future far away, read in the cards at moments I put on Corinthian headdress, on my knees praying to a nameless face I begged to impregnate me.</w:t>
      </w:r>
    </w:p>
    <w:p w:rsidR="00895B4D" w:rsidRDefault="00895B4D"/>
    <w:p w:rsidR="00895B4D" w:rsidRDefault="00000000">
      <w:r>
        <w:t>Like a personal virgin Mary.</w:t>
      </w:r>
    </w:p>
    <w:p w:rsidR="00895B4D" w:rsidRDefault="00895B4D"/>
    <w:p w:rsidR="00895B4D" w:rsidRDefault="00000000">
      <w:r>
        <w:t>A desolate harlot of time and grace, awaiting for your seed to blossom in my wretched soul.</w:t>
      </w:r>
    </w:p>
    <w:p w:rsidR="00895B4D" w:rsidRDefault="00895B4D"/>
    <w:p w:rsidR="00895B4D" w:rsidRDefault="00000000">
      <w:r>
        <w:t>But you were like the taste of forbidden fruit, the knowledge of a penman, sailing across seas of pink lemonade. Hoping to hold courtship with me,</w:t>
      </w:r>
    </w:p>
    <w:p w:rsidR="00895B4D" w:rsidRDefault="00895B4D"/>
    <w:p w:rsidR="00895B4D" w:rsidRDefault="00000000">
      <w:r>
        <w:t>But did you forget about that grandfather clock in the grand hallway, the one that stopped ticking so many years ago?</w:t>
      </w:r>
    </w:p>
    <w:p w:rsidR="00895B4D" w:rsidRDefault="00895B4D"/>
    <w:p w:rsidR="00895B4D" w:rsidRDefault="00000000">
      <w:r>
        <w:t>Because that’s where this leaves us,</w:t>
      </w:r>
    </w:p>
    <w:p w:rsidR="00895B4D" w:rsidRDefault="00895B4D"/>
    <w:p w:rsidR="00895B4D" w:rsidRDefault="00000000">
      <w:r>
        <w:t>Forever stopped,</w:t>
      </w:r>
    </w:p>
    <w:p w:rsidR="00895B4D" w:rsidRDefault="00895B4D"/>
    <w:p w:rsidR="00895B4D" w:rsidRDefault="00000000">
      <w:r>
        <w:t>Hands just barely touching.</w:t>
      </w:r>
    </w:p>
    <w:p w:rsidR="00895B4D" w:rsidRDefault="00895B4D"/>
    <w:p w:rsidR="00895B4D" w:rsidRDefault="00000000">
      <w:r>
        <w:t>But the truth is that your smell still haunts me</w:t>
      </w:r>
    </w:p>
    <w:p w:rsidR="00895B4D" w:rsidRDefault="00000000">
      <w:r>
        <w:t>Even in some of the most terrifying nightmares I have of a home that never existed.</w:t>
      </w:r>
    </w:p>
    <w:p w:rsidR="00895B4D" w:rsidRDefault="00895B4D"/>
    <w:p w:rsidR="00895B4D" w:rsidRDefault="00000000">
      <w:r>
        <w:t>An empty room.</w:t>
      </w:r>
    </w:p>
    <w:p w:rsidR="00895B4D" w:rsidRDefault="00000000">
      <w:r>
        <w:t>The spiders and mice.</w:t>
      </w:r>
    </w:p>
    <w:p w:rsidR="00895B4D" w:rsidRDefault="00000000">
      <w:r>
        <w:t>Eating away at the last few pieces</w:t>
      </w:r>
    </w:p>
    <w:p w:rsidR="00895B4D" w:rsidRDefault="00000000">
      <w:r>
        <w:t>Of what could have been:</w:t>
      </w:r>
    </w:p>
    <w:p w:rsidR="00895B4D" w:rsidRDefault="00895B4D"/>
    <w:p w:rsidR="00895B4D" w:rsidRDefault="00000000">
      <w:r>
        <w:t>You</w:t>
      </w:r>
    </w:p>
    <w:p w:rsidR="00895B4D" w:rsidRDefault="00000000">
      <w:r>
        <w:t>&amp;</w:t>
      </w:r>
    </w:p>
    <w:p w:rsidR="00895B4D" w:rsidRDefault="00000000">
      <w:r>
        <w:t>I.</w:t>
      </w:r>
    </w:p>
    <w:p w:rsidR="00895B4D" w:rsidRDefault="00895B4D"/>
    <w:p w:rsidR="00895B4D" w:rsidRDefault="00000000">
      <w:r>
        <w:t>... (Litanies II through XXIV inserted here) ...</w:t>
      </w:r>
    </w:p>
    <w:sectPr w:rsidR="00895B4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6006173">
    <w:abstractNumId w:val="8"/>
  </w:num>
  <w:num w:numId="2" w16cid:durableId="664404115">
    <w:abstractNumId w:val="6"/>
  </w:num>
  <w:num w:numId="3" w16cid:durableId="1140729707">
    <w:abstractNumId w:val="5"/>
  </w:num>
  <w:num w:numId="4" w16cid:durableId="2033458860">
    <w:abstractNumId w:val="4"/>
  </w:num>
  <w:num w:numId="5" w16cid:durableId="1807117062">
    <w:abstractNumId w:val="7"/>
  </w:num>
  <w:num w:numId="6" w16cid:durableId="507449066">
    <w:abstractNumId w:val="3"/>
  </w:num>
  <w:num w:numId="7" w16cid:durableId="2086565121">
    <w:abstractNumId w:val="2"/>
  </w:num>
  <w:num w:numId="8" w16cid:durableId="1307780331">
    <w:abstractNumId w:val="1"/>
  </w:num>
  <w:num w:numId="9" w16cid:durableId="83691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95B4D"/>
    <w:rsid w:val="00AA1D8D"/>
    <w:rsid w:val="00B47730"/>
    <w:rsid w:val="00CB0664"/>
    <w:rsid w:val="00F0663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1121</Characters>
  <Application>Microsoft Office Word</Application>
  <DocSecurity>0</DocSecurity>
  <Lines>26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2025-06-06T04:32:00Z</dcterms:modified>
  <cp:category/>
</cp:coreProperties>
</file>